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>4. 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66198036" name="1571ffe0-20fe-11f0-a58c-cf03bc1952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1206883" name="1571ffe0-20fe-11f0-a58c-cf03bc1952a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24992671" name="1ca3bc40-20fe-11f0-8a2a-8dd08f8e13e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5482225" name="1ca3bc40-20fe-11f0-8a2a-8dd08f8e13e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Himmelreichstrasse 3, 9326 Horn </w:t>
          </w:r>
        </w:p>
        <w:p>
          <w:pPr>
            <w:spacing w:before="0" w:after="0"/>
          </w:pPr>
          <w:r>
            <w:t>252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